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7457367" name="a0c2b02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595231" name="a0c2b020-f057-11f0-af8a-5574be64f6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142787" name="f8ba54a0-f056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666111" name="f8ba54a0-f056-11f0-af8a-5574be64f6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Brandschutz unter Beleuchtung </w:t>
            </w:r>
          </w:p>
        </w:tc>
        <w:tc>
          <w:p>
            <w:pPr>
              <w:spacing w:before="0" w:after="0" w:line="240" w:lineRule="auto"/>
            </w:pPr>
            <w:r>
              <w:t>Brandschutz Beleuchtung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811645" name="1c10a80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545867" name="1c10a800-f057-11f0-af8a-5574be64f6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Heizkörper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6493902" name="4f38d13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213615" name="4f38d130-f057-11f0-af8a-5574be64f6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3535048" name="b4e3bbd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319023" name="b4e3bbd0-f057-11f0-af8a-5574be64f6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7887726" name="f391e05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983823" name="f391e050-f057-11f0-af8a-5574be64f6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7578124" name="a0ca34c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84115" name="a0ca34c0-f058-11f0-af8a-5574be64f6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871923" name="cfed778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592250" name="cfed7780-f058-11f0-af8a-5574be64f6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3306856" name="3128d30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144302" name="3128d300-f059-11f0-af8a-5574be64f6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590922" name="44f2e51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509547" name="44f2e510-f059-11f0-af8a-5574be64f6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821167" name="e594dfa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87343" name="e594dfa0-f059-11f0-af8a-5574be64f6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3911676" name="fe64a65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506198" name="fe64a650-f059-11f0-af8a-5574be64f6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0384382" name="1264bc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86310" name="1264bc80-f05a-11f0-af8a-5574be64f6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9064269" name="83034d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866469" name="83034d80-f05a-11f0-af8a-5574be64f6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5781677" name="fb17339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981490" name="fb173390-f05a-11f0-af8a-5574be64f6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0087492" name="1ab4ebc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168205" name="1ab4ebc0-f05b-11f0-af8a-5574be64f6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2374753" name="5f68338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345480" name="5f683380-f05b-11f0-af8a-5574be64f6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328779" name="9645757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864077" name="96457570-f05b-11f0-af8a-5574be64f6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1184893" name="dcb1b7d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157948" name="dcb1b7d0-f05b-11f0-af8a-5574be64f6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182380" name="76f80ab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980931" name="76f80ab0-f05c-11f0-af8a-5574be64f6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8607544" name="d167bea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853424" name="d167bea0-f05c-11f0-af8a-5574be64f6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Bückliweg 2, 8483 Zell</w:t>
          </w:r>
        </w:p>
        <w:p>
          <w:pPr>
            <w:spacing w:before="0" w:after="0"/>
          </w:pPr>
          <w:r>
            <w:t>594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